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9067459" name="0a0182b0-0020-11f0-ac07-350b66fc0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608443" name="0a0182b0-0020-11f0-ac07-350b66fc010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6211055" name="9433e320-001f-11f0-ae2f-5b4be5547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07535" name="9433e320-001f-11f0-ae2f-5b4be5547b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049311" name="53c53800-0021-11f0-bfdd-31caa531c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94152" name="53c53800-0021-11f0-bfdd-31caa531cf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0319701" name="6ecd3b70-0021-11f0-854f-d762d51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837472" name="6ecd3b70-0021-11f0-854f-d762d5179db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488388" name="89a9e920-0021-11f0-8b86-9fd6599df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399562" name="89a9e920-0021-11f0-8b86-9fd6599df4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810466" name="9aa85810-0021-11f0-96fe-0b9a9076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603352" name="9aa85810-0021-11f0-96fe-0b9a90763c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103710" name="0f1cac60-0026-11f0-aa3e-03c22a8fa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889788" name="0f1cac60-0026-11f0-aa3e-03c22a8fa73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610922" name="27d875e0-0026-11f0-b729-73d31769b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076892" name="27d875e0-0026-11f0-b729-73d31769b5e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4955883" name="6abb1c50-0026-11f0-aad1-219db9cb97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507688" name="6abb1c50-0026-11f0-aad1-219db9cb97e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365641" name="97503a20-0026-11f0-8af5-ff655292b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526161" name="97503a20-0026-11f0-8af5-ff655292bfb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984044" name="afd2f240-0026-11f0-ac24-e1a2692b7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065705" name="afd2f240-0026-11f0-ac24-e1a2692b7f3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303905" name="cbe560d0-0026-11f0-a060-a386a7ceef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674894" name="cbe560d0-0026-11f0-a060-a386a7ceefe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639029" name="e225a300-0026-11f0-b303-35da87c84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386844" name="e225a300-0026-11f0-b303-35da87c84a3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7926334" name="0a52d2d0-0027-11f0-8bd5-81828a792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910364" name="0a52d2d0-0027-11f0-8bd5-81828a79205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93796" name="49673330-0027-11f0-97bf-53a3d3ca8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347939" name="49673330-0027-11f0-97bf-53a3d3ca86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7391707" name="7c9305e0-0027-11f0-bf8f-85768e1c5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946829" name="7c9305e0-0027-11f0-bf8f-85768e1c552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5522414" name="c0aea180-0027-11f0-8323-6f3368a66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121045" name="c0aea180-0027-11f0-8323-6f3368a666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Elektroistallation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709822" name="d3397cd0-0027-11f0-bb53-2f8a1e89e2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54005" name="d3397cd0-0027-11f0-bb53-2f8a1e89e2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Abwasserleitung </w:t>
            </w:r>
          </w:p>
        </w:tc>
        <w:tc>
          <w:p>
            <w:pPr>
              <w:spacing w:before="0" w:after="0" w:line="240" w:lineRule="auto"/>
            </w:pPr>
            <w:r>
              <w:t>Kunststoff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274837" name="e7d62120-0027-11f0-90af-d1931f903c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305542" name="e7d62120-0027-11f0-90af-d1931f903c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Deckenberkleidung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2605886" name="16c47130-0028-11f0-aa8d-b7dbbca01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637642" name="16c47130-0028-11f0-aa8d-b7dbbca01eb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8448565" name="4155a8b0-0028-11f0-b1f0-89b769885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39150" name="4155a8b0-0028-11f0-b1f0-89b76988553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9352741" name="517ddbe0-0028-11f0-a76a-c7b3585ee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632724" name="517ddbe0-0028-11f0-a76a-c7b3585ee05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Herd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642942" name="73c7ef60-0028-11f0-a4e3-d1c37303c2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290040" name="73c7ef60-0028-11f0-a4e3-d1c37303c23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2454960" name="8e0cf0f0-0028-11f0-a4b8-2b73db51e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178512" name="8e0cf0f0-0028-11f0-a4b8-2b73db51e8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Deckenverkleidung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4703484" name="18c5f110-0029-11f0-900a-ebe5387b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9625" name="18c5f110-0029-11f0-900a-ebe5387b02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